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Verputz!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9277539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7630269" name="01a032b0-fdcb-7571-834d-009ff44f818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64201757" name="01a032b1-260e-72cf-a3f8-af1b9e7322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036437" name="01a032b1-260e-72cf-a3f8-af1b9e73225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Verputz!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45376726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166617" name="01a032b2-255b-764f-8c7a-67080382ea3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979414" name="01a032b2-6386-75bd-9d18-d35ae7d39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2792145" name="01a032b2-6386-75bd-9d18-d35ae7d39d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0987171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0580226" name="01a032ba-b5b5-787b-abbb-be4db047757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8152150" name="01a032ba-ee51-75e4-90a0-b8c3904e19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460653" name="01a032ba-ee51-75e4-90a0-b8c3904e196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